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4A7" w:rsidRDefault="006D1A7B">
      <w:pPr>
        <w:spacing w:after="150"/>
      </w:pPr>
      <w:bookmarkStart w:id="0" w:name="_GoBack"/>
      <w:bookmarkEnd w:id="0"/>
      <w:proofErr w:type="spellStart"/>
      <w:r>
        <w:rPr>
          <w:color w:val="000000"/>
        </w:rPr>
        <w:t>Преузето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</w:t>
      </w:r>
      <w:proofErr w:type="spellEnd"/>
      <w:r>
        <w:rPr>
          <w:color w:val="000000"/>
        </w:rPr>
        <w:t xml:space="preserve"> </w:t>
      </w:r>
      <w:hyperlink r:id="rId4">
        <w:r>
          <w:rPr>
            <w:rStyle w:val="Hyperlink"/>
            <w:color w:val="337AB7"/>
          </w:rPr>
          <w:t>www.pravno-informacioni-sistem.rs</w:t>
        </w:r>
      </w:hyperlink>
    </w:p>
    <w:p w:rsidR="006C34A7" w:rsidRDefault="006D1A7B">
      <w:pPr>
        <w:spacing w:after="150"/>
        <w:jc w:val="center"/>
      </w:pPr>
      <w:r>
        <w:rPr>
          <w:b/>
          <w:color w:val="000000"/>
        </w:rPr>
        <w:t>1222</w:t>
      </w:r>
    </w:p>
    <w:p w:rsidR="006C34A7" w:rsidRDefault="006D1A7B">
      <w:pPr>
        <w:spacing w:after="150"/>
      </w:pP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основу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члана</w:t>
      </w:r>
      <w:proofErr w:type="spellEnd"/>
      <w:r>
        <w:rPr>
          <w:color w:val="000000"/>
        </w:rPr>
        <w:t xml:space="preserve"> 52. </w:t>
      </w:r>
      <w:proofErr w:type="spellStart"/>
      <w:proofErr w:type="gramStart"/>
      <w:r>
        <w:rPr>
          <w:color w:val="000000"/>
        </w:rPr>
        <w:t>став</w:t>
      </w:r>
      <w:proofErr w:type="spellEnd"/>
      <w:proofErr w:type="gramEnd"/>
      <w:r>
        <w:rPr>
          <w:color w:val="000000"/>
        </w:rPr>
        <w:t xml:space="preserve"> 1. </w:t>
      </w:r>
      <w:proofErr w:type="spellStart"/>
      <w:proofErr w:type="gramStart"/>
      <w:r>
        <w:rPr>
          <w:color w:val="000000"/>
        </w:rPr>
        <w:t>тачка</w:t>
      </w:r>
      <w:proofErr w:type="spellEnd"/>
      <w:proofErr w:type="gramEnd"/>
      <w:r>
        <w:rPr>
          <w:color w:val="000000"/>
        </w:rPr>
        <w:t xml:space="preserve"> а) </w:t>
      </w:r>
      <w:proofErr w:type="spellStart"/>
      <w:r>
        <w:rPr>
          <w:color w:val="000000"/>
        </w:rPr>
        <w:t>Закона</w:t>
      </w:r>
      <w:proofErr w:type="spellEnd"/>
      <w:r>
        <w:rPr>
          <w:color w:val="000000"/>
        </w:rPr>
        <w:t xml:space="preserve"> о </w:t>
      </w:r>
      <w:proofErr w:type="spellStart"/>
      <w:r>
        <w:rPr>
          <w:color w:val="000000"/>
        </w:rPr>
        <w:t>заштити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становништва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заразних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болести</w:t>
      </w:r>
      <w:proofErr w:type="spellEnd"/>
      <w:r>
        <w:rPr>
          <w:color w:val="000000"/>
        </w:rPr>
        <w:t xml:space="preserve"> („</w:t>
      </w:r>
      <w:proofErr w:type="spellStart"/>
      <w:r>
        <w:rPr>
          <w:color w:val="000000"/>
        </w:rPr>
        <w:t>Службени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гласник</w:t>
      </w:r>
      <w:proofErr w:type="spellEnd"/>
      <w:r>
        <w:rPr>
          <w:color w:val="000000"/>
        </w:rPr>
        <w:t xml:space="preserve"> РС”, </w:t>
      </w:r>
      <w:proofErr w:type="spellStart"/>
      <w:r>
        <w:rPr>
          <w:color w:val="000000"/>
        </w:rPr>
        <w:t>број</w:t>
      </w:r>
      <w:proofErr w:type="spellEnd"/>
      <w:r>
        <w:rPr>
          <w:color w:val="000000"/>
        </w:rPr>
        <w:t xml:space="preserve"> 15/16) и </w:t>
      </w:r>
      <w:proofErr w:type="spellStart"/>
      <w:r>
        <w:rPr>
          <w:color w:val="000000"/>
        </w:rPr>
        <w:t>члана</w:t>
      </w:r>
      <w:proofErr w:type="spellEnd"/>
      <w:r>
        <w:rPr>
          <w:color w:val="000000"/>
        </w:rPr>
        <w:t xml:space="preserve"> 15. </w:t>
      </w:r>
      <w:proofErr w:type="spellStart"/>
      <w:proofErr w:type="gramStart"/>
      <w:r>
        <w:rPr>
          <w:color w:val="000000"/>
        </w:rPr>
        <w:t>став</w:t>
      </w:r>
      <w:proofErr w:type="spellEnd"/>
      <w:proofErr w:type="gramEnd"/>
      <w:r>
        <w:rPr>
          <w:color w:val="000000"/>
        </w:rPr>
        <w:t xml:space="preserve"> 3. </w:t>
      </w:r>
      <w:proofErr w:type="spellStart"/>
      <w:r>
        <w:rPr>
          <w:color w:val="000000"/>
        </w:rPr>
        <w:t>Закона</w:t>
      </w:r>
      <w:proofErr w:type="spellEnd"/>
      <w:r>
        <w:rPr>
          <w:color w:val="000000"/>
        </w:rPr>
        <w:t xml:space="preserve"> о </w:t>
      </w:r>
      <w:proofErr w:type="spellStart"/>
      <w:r>
        <w:rPr>
          <w:color w:val="000000"/>
        </w:rPr>
        <w:t>државној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управи</w:t>
      </w:r>
      <w:proofErr w:type="spellEnd"/>
      <w:r>
        <w:rPr>
          <w:color w:val="000000"/>
        </w:rPr>
        <w:t xml:space="preserve"> („</w:t>
      </w:r>
      <w:proofErr w:type="spellStart"/>
      <w:r>
        <w:rPr>
          <w:color w:val="000000"/>
        </w:rPr>
        <w:t>Службени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гласник</w:t>
      </w:r>
      <w:proofErr w:type="spellEnd"/>
      <w:r>
        <w:rPr>
          <w:color w:val="000000"/>
        </w:rPr>
        <w:t xml:space="preserve"> РС”, </w:t>
      </w:r>
      <w:proofErr w:type="spellStart"/>
      <w:r>
        <w:rPr>
          <w:color w:val="000000"/>
        </w:rPr>
        <w:t>бр</w:t>
      </w:r>
      <w:proofErr w:type="spellEnd"/>
      <w:r>
        <w:rPr>
          <w:color w:val="000000"/>
        </w:rPr>
        <w:t xml:space="preserve">. 79/05, 101/07, 95/10, 99/14, 30/18 – </w:t>
      </w:r>
      <w:proofErr w:type="spellStart"/>
      <w:r>
        <w:rPr>
          <w:color w:val="000000"/>
        </w:rPr>
        <w:t>др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закон</w:t>
      </w:r>
      <w:proofErr w:type="spellEnd"/>
      <w:r>
        <w:rPr>
          <w:color w:val="000000"/>
        </w:rPr>
        <w:t xml:space="preserve"> и 47/18),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предлог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Републичке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стручне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комисије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заштиту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становништва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заразних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болести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Института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јавно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здравље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Србије</w:t>
      </w:r>
      <w:proofErr w:type="spellEnd"/>
      <w:r>
        <w:rPr>
          <w:color w:val="000000"/>
        </w:rPr>
        <w:t xml:space="preserve"> „</w:t>
      </w:r>
      <w:proofErr w:type="spellStart"/>
      <w:r>
        <w:rPr>
          <w:color w:val="000000"/>
        </w:rPr>
        <w:t>Др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Јовановић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Батут</w:t>
      </w:r>
      <w:proofErr w:type="spellEnd"/>
      <w:r>
        <w:rPr>
          <w:color w:val="000000"/>
        </w:rPr>
        <w:t>”,</w:t>
      </w:r>
    </w:p>
    <w:p w:rsidR="006C34A7" w:rsidRDefault="006D1A7B">
      <w:pPr>
        <w:spacing w:after="150"/>
      </w:pPr>
      <w:proofErr w:type="spellStart"/>
      <w:r>
        <w:rPr>
          <w:color w:val="000000"/>
        </w:rPr>
        <w:t>Министар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здравља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доноси</w:t>
      </w:r>
      <w:proofErr w:type="spellEnd"/>
    </w:p>
    <w:p w:rsidR="006C34A7" w:rsidRDefault="006D1A7B">
      <w:pPr>
        <w:spacing w:after="225"/>
        <w:jc w:val="center"/>
      </w:pPr>
      <w:r>
        <w:rPr>
          <w:b/>
          <w:color w:val="000000"/>
        </w:rPr>
        <w:t>НАРЕДБУ</w:t>
      </w:r>
    </w:p>
    <w:p w:rsidR="006C34A7" w:rsidRDefault="006D1A7B">
      <w:pPr>
        <w:spacing w:after="150"/>
        <w:jc w:val="center"/>
      </w:pPr>
      <w:proofErr w:type="gramStart"/>
      <w:r>
        <w:rPr>
          <w:b/>
          <w:color w:val="000000"/>
        </w:rPr>
        <w:t>о</w:t>
      </w:r>
      <w:proofErr w:type="gram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забрани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окупљања</w:t>
      </w:r>
      <w:proofErr w:type="spellEnd"/>
      <w:r>
        <w:rPr>
          <w:b/>
          <w:color w:val="000000"/>
        </w:rPr>
        <w:t xml:space="preserve"> у </w:t>
      </w:r>
      <w:proofErr w:type="spellStart"/>
      <w:r>
        <w:rPr>
          <w:b/>
          <w:color w:val="000000"/>
        </w:rPr>
        <w:t>Републици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Србији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на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јавним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местима</w:t>
      </w:r>
      <w:proofErr w:type="spellEnd"/>
      <w:r>
        <w:rPr>
          <w:b/>
          <w:color w:val="000000"/>
        </w:rPr>
        <w:t xml:space="preserve"> у </w:t>
      </w:r>
      <w:proofErr w:type="spellStart"/>
      <w:r>
        <w:rPr>
          <w:b/>
          <w:color w:val="000000"/>
        </w:rPr>
        <w:t>затвореном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простору</w:t>
      </w:r>
      <w:proofErr w:type="spellEnd"/>
    </w:p>
    <w:p w:rsidR="006C34A7" w:rsidRDefault="006D1A7B">
      <w:pPr>
        <w:spacing w:after="150"/>
      </w:pPr>
      <w:r>
        <w:rPr>
          <w:color w:val="000000"/>
        </w:rPr>
        <w:t xml:space="preserve">1. </w:t>
      </w:r>
      <w:proofErr w:type="spellStart"/>
      <w:r>
        <w:rPr>
          <w:color w:val="000000"/>
        </w:rPr>
        <w:t>Ради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спречавања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ширења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заразне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болести</w:t>
      </w:r>
      <w:proofErr w:type="spellEnd"/>
      <w:r>
        <w:rPr>
          <w:color w:val="000000"/>
        </w:rPr>
        <w:t xml:space="preserve"> COVID-19 </w:t>
      </w:r>
      <w:proofErr w:type="spellStart"/>
      <w:r>
        <w:rPr>
          <w:color w:val="000000"/>
        </w:rPr>
        <w:t>изазване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вирусом</w:t>
      </w:r>
      <w:proofErr w:type="spellEnd"/>
      <w:r>
        <w:rPr>
          <w:color w:val="000000"/>
        </w:rPr>
        <w:t xml:space="preserve"> SARS-CoV-2 </w:t>
      </w:r>
      <w:proofErr w:type="spellStart"/>
      <w:r>
        <w:rPr>
          <w:color w:val="000000"/>
        </w:rPr>
        <w:t>забрањују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јавна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окупљања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целој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територији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Србије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</w:t>
      </w:r>
      <w:r>
        <w:rPr>
          <w:color w:val="000000"/>
        </w:rPr>
        <w:t>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јавним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местима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затвореним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просторима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када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истовремено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окупља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више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лица</w:t>
      </w:r>
      <w:proofErr w:type="spellEnd"/>
      <w:r>
        <w:rPr>
          <w:color w:val="000000"/>
        </w:rPr>
        <w:t>.</w:t>
      </w:r>
    </w:p>
    <w:p w:rsidR="006C34A7" w:rsidRDefault="006D1A7B">
      <w:pPr>
        <w:spacing w:after="150"/>
      </w:pPr>
      <w:proofErr w:type="spellStart"/>
      <w:r>
        <w:rPr>
          <w:color w:val="000000"/>
        </w:rPr>
        <w:t>Изузетно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става</w:t>
      </w:r>
      <w:proofErr w:type="spellEnd"/>
      <w:r>
        <w:rPr>
          <w:color w:val="000000"/>
        </w:rPr>
        <w:t xml:space="preserve"> 1. </w:t>
      </w:r>
      <w:proofErr w:type="spellStart"/>
      <w:r>
        <w:rPr>
          <w:color w:val="000000"/>
        </w:rPr>
        <w:t>ове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тачке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јавним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местима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затвореним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просторима</w:t>
      </w:r>
      <w:proofErr w:type="spellEnd"/>
      <w:r>
        <w:rPr>
          <w:color w:val="000000"/>
        </w:rPr>
        <w:t xml:space="preserve"> и у </w:t>
      </w:r>
      <w:proofErr w:type="spellStart"/>
      <w:r>
        <w:rPr>
          <w:color w:val="000000"/>
        </w:rPr>
        <w:t>службеним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просторијама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дозвољено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истовремено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окупљање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највише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</w:t>
      </w:r>
      <w:proofErr w:type="spellEnd"/>
      <w:r>
        <w:rPr>
          <w:color w:val="000000"/>
        </w:rPr>
        <w:t xml:space="preserve"> 50 </w:t>
      </w:r>
      <w:proofErr w:type="spellStart"/>
      <w:r>
        <w:rPr>
          <w:color w:val="000000"/>
        </w:rPr>
        <w:t>лица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ако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окупљање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организује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надлежни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државни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орган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аутономне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покрајине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орган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јединице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локалне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самоуправе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циљу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несметаног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рада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предузимања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усмерених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спречавање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ширења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заразне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болести</w:t>
      </w:r>
      <w:proofErr w:type="spellEnd"/>
      <w:r>
        <w:rPr>
          <w:color w:val="000000"/>
        </w:rPr>
        <w:t xml:space="preserve"> COVID-19 </w:t>
      </w:r>
      <w:proofErr w:type="spellStart"/>
      <w:r>
        <w:rPr>
          <w:color w:val="000000"/>
        </w:rPr>
        <w:t>изазване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вирусом</w:t>
      </w:r>
      <w:proofErr w:type="spellEnd"/>
      <w:r>
        <w:rPr>
          <w:color w:val="000000"/>
        </w:rPr>
        <w:t xml:space="preserve"> SARS-CoV-2 и </w:t>
      </w:r>
      <w:proofErr w:type="spellStart"/>
      <w:r>
        <w:rPr>
          <w:color w:val="000000"/>
        </w:rPr>
        <w:t>ако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припреми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за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време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окупљања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примењене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превентивне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мере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односе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дезинфекцију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санитарно-техничке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хигијенске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услове</w:t>
      </w:r>
      <w:proofErr w:type="spellEnd"/>
      <w:r>
        <w:rPr>
          <w:color w:val="000000"/>
        </w:rPr>
        <w:t>.</w:t>
      </w:r>
    </w:p>
    <w:p w:rsidR="006C34A7" w:rsidRDefault="006D1A7B">
      <w:pPr>
        <w:spacing w:after="150"/>
      </w:pPr>
      <w:r>
        <w:rPr>
          <w:color w:val="000000"/>
        </w:rPr>
        <w:t xml:space="preserve">2. </w:t>
      </w:r>
      <w:proofErr w:type="spellStart"/>
      <w:r>
        <w:rPr>
          <w:color w:val="000000"/>
        </w:rPr>
        <w:t>Забрана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окупљања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из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тачке</w:t>
      </w:r>
      <w:proofErr w:type="spellEnd"/>
      <w:r>
        <w:rPr>
          <w:color w:val="000000"/>
        </w:rPr>
        <w:t xml:space="preserve"> 1. </w:t>
      </w:r>
      <w:proofErr w:type="spellStart"/>
      <w:proofErr w:type="gramStart"/>
      <w:r>
        <w:rPr>
          <w:color w:val="000000"/>
        </w:rPr>
        <w:t>ове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наредбе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траје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траје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опасност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ширења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заразне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болести</w:t>
      </w:r>
      <w:proofErr w:type="spellEnd"/>
      <w:r>
        <w:rPr>
          <w:color w:val="000000"/>
        </w:rPr>
        <w:t xml:space="preserve"> COVID-19 </w:t>
      </w:r>
      <w:proofErr w:type="spellStart"/>
      <w:r>
        <w:rPr>
          <w:color w:val="000000"/>
        </w:rPr>
        <w:t>изазване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вирусом</w:t>
      </w:r>
      <w:proofErr w:type="spellEnd"/>
      <w:r>
        <w:rPr>
          <w:color w:val="000000"/>
        </w:rPr>
        <w:t xml:space="preserve"> SARS-CoV-2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територи</w:t>
      </w:r>
      <w:r>
        <w:rPr>
          <w:color w:val="000000"/>
        </w:rPr>
        <w:t>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Србије</w:t>
      </w:r>
      <w:proofErr w:type="spellEnd"/>
      <w:r>
        <w:rPr>
          <w:color w:val="000000"/>
        </w:rPr>
        <w:t>.</w:t>
      </w:r>
    </w:p>
    <w:p w:rsidR="006C34A7" w:rsidRDefault="006D1A7B">
      <w:pPr>
        <w:spacing w:after="150"/>
      </w:pPr>
      <w:r>
        <w:rPr>
          <w:color w:val="000000"/>
        </w:rPr>
        <w:t xml:space="preserve">3. </w:t>
      </w:r>
      <w:proofErr w:type="spellStart"/>
      <w:r>
        <w:rPr>
          <w:color w:val="000000"/>
        </w:rPr>
        <w:t>Ступањем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снагу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наредбе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престаје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важи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Наредба</w:t>
      </w:r>
      <w:proofErr w:type="spellEnd"/>
      <w:r>
        <w:rPr>
          <w:color w:val="000000"/>
        </w:rPr>
        <w:t xml:space="preserve"> о </w:t>
      </w:r>
      <w:proofErr w:type="spellStart"/>
      <w:r>
        <w:rPr>
          <w:color w:val="000000"/>
        </w:rPr>
        <w:t>забрани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окупљања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Републици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Србији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јавним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местима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затвореном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простору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број</w:t>
      </w:r>
      <w:proofErr w:type="spellEnd"/>
      <w:r>
        <w:rPr>
          <w:color w:val="000000"/>
        </w:rPr>
        <w:t xml:space="preserve"> („</w:t>
      </w:r>
      <w:proofErr w:type="spellStart"/>
      <w:r>
        <w:rPr>
          <w:color w:val="000000"/>
        </w:rPr>
        <w:t>Службени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гласник</w:t>
      </w:r>
      <w:proofErr w:type="spellEnd"/>
      <w:r>
        <w:rPr>
          <w:color w:val="000000"/>
        </w:rPr>
        <w:t xml:space="preserve"> РС”, </w:t>
      </w:r>
      <w:proofErr w:type="spellStart"/>
      <w:r>
        <w:rPr>
          <w:color w:val="000000"/>
        </w:rPr>
        <w:t>број</w:t>
      </w:r>
      <w:proofErr w:type="spellEnd"/>
      <w:r>
        <w:rPr>
          <w:color w:val="000000"/>
        </w:rPr>
        <w:t xml:space="preserve"> 30/20).</w:t>
      </w:r>
    </w:p>
    <w:p w:rsidR="006C34A7" w:rsidRDefault="006D1A7B">
      <w:pPr>
        <w:spacing w:after="150"/>
      </w:pPr>
      <w:r>
        <w:rPr>
          <w:color w:val="000000"/>
        </w:rPr>
        <w:t xml:space="preserve">4. </w:t>
      </w:r>
      <w:proofErr w:type="spellStart"/>
      <w:r>
        <w:rPr>
          <w:color w:val="000000"/>
        </w:rPr>
        <w:t>Ова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наредба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ступа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снагу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објављивања</w:t>
      </w:r>
      <w:proofErr w:type="spellEnd"/>
      <w:r>
        <w:rPr>
          <w:color w:val="000000"/>
        </w:rPr>
        <w:t xml:space="preserve"> у „</w:t>
      </w:r>
      <w:proofErr w:type="spellStart"/>
      <w:r>
        <w:rPr>
          <w:color w:val="000000"/>
        </w:rPr>
        <w:t>Службе</w:t>
      </w:r>
      <w:r>
        <w:rPr>
          <w:color w:val="000000"/>
        </w:rPr>
        <w:t>ном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гласнику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Републике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Србије</w:t>
      </w:r>
      <w:proofErr w:type="spellEnd"/>
      <w:r>
        <w:rPr>
          <w:color w:val="000000"/>
        </w:rPr>
        <w:t>”.</w:t>
      </w:r>
    </w:p>
    <w:p w:rsidR="006C34A7" w:rsidRDefault="006D1A7B">
      <w:pPr>
        <w:spacing w:after="150"/>
        <w:jc w:val="right"/>
      </w:pPr>
      <w:proofErr w:type="spellStart"/>
      <w:r>
        <w:rPr>
          <w:color w:val="000000"/>
        </w:rPr>
        <w:t>Број</w:t>
      </w:r>
      <w:proofErr w:type="spellEnd"/>
      <w:r>
        <w:rPr>
          <w:color w:val="000000"/>
        </w:rPr>
        <w:t xml:space="preserve"> 512-02-9/17/2020-01</w:t>
      </w:r>
    </w:p>
    <w:p w:rsidR="006C34A7" w:rsidRDefault="006D1A7B">
      <w:pPr>
        <w:spacing w:after="150"/>
        <w:jc w:val="right"/>
      </w:pPr>
      <w:r>
        <w:rPr>
          <w:color w:val="000000"/>
        </w:rPr>
        <w:t xml:space="preserve">У </w:t>
      </w:r>
      <w:proofErr w:type="spellStart"/>
      <w:r>
        <w:rPr>
          <w:color w:val="000000"/>
        </w:rPr>
        <w:t>Београду</w:t>
      </w:r>
      <w:proofErr w:type="spellEnd"/>
      <w:r>
        <w:rPr>
          <w:color w:val="000000"/>
        </w:rPr>
        <w:t xml:space="preserve">, 21. </w:t>
      </w:r>
      <w:proofErr w:type="spellStart"/>
      <w:proofErr w:type="gramStart"/>
      <w:r>
        <w:rPr>
          <w:color w:val="000000"/>
        </w:rPr>
        <w:t>марта</w:t>
      </w:r>
      <w:proofErr w:type="spellEnd"/>
      <w:proofErr w:type="gramEnd"/>
      <w:r>
        <w:rPr>
          <w:color w:val="000000"/>
        </w:rPr>
        <w:t xml:space="preserve"> 2020. </w:t>
      </w:r>
      <w:proofErr w:type="spellStart"/>
      <w:proofErr w:type="gramStart"/>
      <w:r>
        <w:rPr>
          <w:color w:val="000000"/>
        </w:rPr>
        <w:t>године</w:t>
      </w:r>
      <w:proofErr w:type="spellEnd"/>
      <w:proofErr w:type="gramEnd"/>
    </w:p>
    <w:p w:rsidR="006C34A7" w:rsidRDefault="006D1A7B">
      <w:pPr>
        <w:spacing w:after="150"/>
        <w:jc w:val="right"/>
      </w:pPr>
      <w:proofErr w:type="spellStart"/>
      <w:r>
        <w:rPr>
          <w:color w:val="000000"/>
        </w:rPr>
        <w:t>Министар</w:t>
      </w:r>
      <w:proofErr w:type="spellEnd"/>
      <w:r>
        <w:rPr>
          <w:color w:val="000000"/>
        </w:rPr>
        <w:t>,</w:t>
      </w:r>
    </w:p>
    <w:p w:rsidR="006C34A7" w:rsidRDefault="006D1A7B">
      <w:pPr>
        <w:spacing w:after="150"/>
        <w:jc w:val="right"/>
      </w:pPr>
      <w:proofErr w:type="spellStart"/>
      <w:proofErr w:type="gramStart"/>
      <w:r>
        <w:rPr>
          <w:color w:val="000000"/>
        </w:rPr>
        <w:t>др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b/>
          <w:color w:val="000000"/>
        </w:rPr>
        <w:t>Златибор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Лончар</w:t>
      </w:r>
      <w:proofErr w:type="spellEnd"/>
      <w:r>
        <w:rPr>
          <w:b/>
          <w:color w:val="000000"/>
        </w:rPr>
        <w:t>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с.р</w:t>
      </w:r>
      <w:proofErr w:type="spellEnd"/>
      <w:r>
        <w:rPr>
          <w:color w:val="000000"/>
        </w:rPr>
        <w:t>.</w:t>
      </w:r>
    </w:p>
    <w:p w:rsidR="006C34A7" w:rsidRDefault="006C34A7">
      <w:pPr>
        <w:spacing w:after="150"/>
      </w:pPr>
    </w:p>
    <w:sectPr w:rsidR="006C34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A7"/>
    <w:rsid w:val="006C34A7"/>
    <w:rsid w:val="006D1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F8286B-AD7A-43AB-905D-292E89B8D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  <w:rPr>
      <w:rFonts w:ascii="Verdana" w:hAnsi="Verdana" w:cs="Verdan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CD9"/>
  </w:style>
  <w:style w:type="character" w:customStyle="1" w:styleId="Heading1Char">
    <w:name w:val="Heading 1 Char"/>
    <w:basedOn w:val="DefaultParagraphFont"/>
    <w:link w:val="Heading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no-informacioni-sistem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2020-04-03T09:14:00Z</dcterms:created>
  <dcterms:modified xsi:type="dcterms:W3CDTF">2020-04-03T09:14:00Z</dcterms:modified>
</cp:coreProperties>
</file>